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295 Modern_Contemporary Дорослі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#879 Ганна Балаба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20"/>
        <w:gridCol w:w="3120"/>
        <w:gridCol w:w="3120"/>
      </w:tblGrid>
      <w:tr>
        <w:tc>
          <w:tcPr>
            <w:tcW w:type="dxa" w:w="312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312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312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3120"/>
          </w:tcPr>
          <w:p>
            <w:pPr>
              <w:jc w:val="center"/>
            </w:pPr>
            <w:r>
              <w:t>879</w:t>
            </w:r>
          </w:p>
        </w:tc>
        <w:tc>
          <w:tcPr>
            <w:tcW w:type="dxa" w:w="312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3120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